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ADFB3" w14:textId="556B93DB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Bijlage</w:t>
      </w:r>
      <w:r w:rsidR="00F7393F">
        <w:t xml:space="preserve"> </w:t>
      </w:r>
      <w:r w:rsidR="00F961F7">
        <w:t>6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D4BF86" w14:textId="77777777" w:rsidR="00583EA0" w:rsidRDefault="00583EA0" w:rsidP="00583EA0">
      <w:r>
        <w:t>De grijze teksten met toelichting in de gele velden dienen te worden vervangen door invullingen van de gegadigde.</w:t>
      </w:r>
    </w:p>
    <w:p w14:paraId="67C46E4A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1BCA092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B53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9551" w14:textId="77777777" w:rsidR="00583EA0" w:rsidRDefault="00583EA0">
            <w:r>
              <w:t>Inschrijver</w:t>
            </w:r>
          </w:p>
        </w:tc>
      </w:tr>
      <w:tr w:rsidR="00583EA0" w14:paraId="1FD7222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4CD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DF19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8C099B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5D000A5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365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9154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79728A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3FDA8C1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FD8D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08C6" w14:textId="77777777" w:rsidR="00583EA0" w:rsidRDefault="00583EA0">
            <w:r>
              <w:t xml:space="preserve">Referentieproject </w:t>
            </w:r>
          </w:p>
        </w:tc>
      </w:tr>
      <w:tr w:rsidR="00583EA0" w14:paraId="3366E80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1BD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B344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4D2A9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791D68C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F95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38EF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53DBA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EFE228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55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DF47" w14:textId="77777777" w:rsidR="00583EA0" w:rsidRDefault="00583EA0">
            <w:r>
              <w:t>Referentie heeft betrekking op:</w:t>
            </w:r>
          </w:p>
          <w:p w14:paraId="4FE69250" w14:textId="77777777" w:rsidR="00583EA0" w:rsidRDefault="00583EA0">
            <w:r>
              <w:t xml:space="preserve"> </w:t>
            </w:r>
          </w:p>
          <w:p w14:paraId="5B87FA00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A8EC445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220C3E9F" w14:textId="5F8B932D" w:rsidR="00583EA0" w:rsidRDefault="00583EA0">
            <w:r>
              <w:sym w:font="Wingdings" w:char="F06F"/>
            </w:r>
            <w:r>
              <w:t xml:space="preserve"> </w:t>
            </w:r>
            <w:r w:rsidR="00F7393F">
              <w:t xml:space="preserve"> Perceel 1 RV</w:t>
            </w:r>
            <w:r w:rsidR="005367ED">
              <w:t>S</w:t>
            </w:r>
          </w:p>
          <w:p w14:paraId="4ACB0C0A" w14:textId="072EC11D" w:rsidR="00583EA0" w:rsidRDefault="00583EA0">
            <w:r>
              <w:sym w:font="Wingdings" w:char="F06F"/>
            </w:r>
            <w:r>
              <w:t xml:space="preserve"> </w:t>
            </w:r>
            <w:r w:rsidR="00F7393F">
              <w:t xml:space="preserve"> Perceel 2 Staal/aluminium en/of kuns</w:t>
            </w:r>
            <w:r w:rsidR="005367ED">
              <w:t>t</w:t>
            </w:r>
            <w:r w:rsidR="00F7393F">
              <w:t>stof</w:t>
            </w:r>
          </w:p>
          <w:p w14:paraId="6A99B0E6" w14:textId="246BEF47" w:rsidR="00583EA0" w:rsidRDefault="00583EA0">
            <w:r>
              <w:sym w:font="Wingdings" w:char="F06F"/>
            </w:r>
            <w:r>
              <w:t xml:space="preserve">  </w:t>
            </w:r>
            <w:r w:rsidR="00F7393F">
              <w:t>Perceel 3 Hout Natuurlijk</w:t>
            </w:r>
          </w:p>
          <w:p w14:paraId="25245C85" w14:textId="0EDADECE" w:rsidR="00583EA0" w:rsidRDefault="00F7393F">
            <w:r>
              <w:sym w:font="Wingdings" w:char="F06F"/>
            </w:r>
            <w:r>
              <w:t xml:space="preserve">  Perceel 4 Hout Geschaafd</w:t>
            </w:r>
          </w:p>
        </w:tc>
      </w:tr>
      <w:tr w:rsidR="00583EA0" w14:paraId="3FD0C0A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3297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D40D" w14:textId="77777777" w:rsidR="00583EA0" w:rsidRDefault="00583EA0">
            <w:r>
              <w:t>Naam en adres opdrachtgever:</w:t>
            </w:r>
          </w:p>
        </w:tc>
      </w:tr>
      <w:tr w:rsidR="00583EA0" w14:paraId="1A862A0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916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ED1E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AF636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57921D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622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590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572858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50460F1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63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D09A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BE50E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4B328728" w14:textId="77777777" w:rsidR="00583EA0" w:rsidRDefault="00583EA0">
            <w:pPr>
              <w:rPr>
                <w:highlight w:val="lightGray"/>
              </w:rPr>
            </w:pPr>
          </w:p>
          <w:p w14:paraId="6C77F02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49C66E3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F0D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5700" w14:textId="77777777" w:rsidR="00583EA0" w:rsidRDefault="00583EA0">
            <w:r>
              <w:t>Nadere informatie referentieproject</w:t>
            </w:r>
          </w:p>
        </w:tc>
      </w:tr>
      <w:tr w:rsidR="00583EA0" w14:paraId="57B413A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92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9E4E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14EE9F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1B722AC2" w14:textId="77777777" w:rsidR="00583EA0" w:rsidRDefault="00583EA0">
            <w:pPr>
              <w:rPr>
                <w:highlight w:val="lightGray"/>
              </w:rPr>
            </w:pPr>
          </w:p>
          <w:p w14:paraId="05DF044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16F2B37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AAD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A96F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B53BFD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E2AD36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478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0730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410A8D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53FEAA0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8AA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1503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B1306F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09B974A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1A2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BEBC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4AF07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7C69DC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725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C34F" w14:textId="77777777" w:rsidR="00583EA0" w:rsidRDefault="00583EA0">
            <w:r>
              <w:t>Datum van oplevering</w:t>
            </w:r>
          </w:p>
          <w:p w14:paraId="56C974A8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98D2B6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24DDA91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9FBE3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507B60" w14:textId="77777777" w:rsidR="00583EA0" w:rsidRDefault="00583EA0">
            <w:r>
              <w:t>Contractvorm:</w:t>
            </w:r>
          </w:p>
          <w:p w14:paraId="1A99EB58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E63D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370AFC5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AD3D2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F102B42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A5842E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622AF0DD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7F9BC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88ED87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0D16A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1E08623D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673337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6249229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407E5D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4E3402EE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36F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48C9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B1F0A3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40D850A7" w14:textId="77777777" w:rsidR="00583EA0" w:rsidRDefault="00583EA0">
            <w:pPr>
              <w:rPr>
                <w:highlight w:val="lightGray"/>
              </w:rPr>
            </w:pPr>
          </w:p>
          <w:p w14:paraId="459ADAA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60C222A9" w14:textId="77777777" w:rsidR="00583EA0" w:rsidRDefault="00583EA0">
            <w:pPr>
              <w:rPr>
                <w:highlight w:val="lightGray"/>
              </w:rPr>
            </w:pPr>
          </w:p>
          <w:p w14:paraId="12B894E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C614F16" w14:textId="11AABCD1" w:rsidR="005367ED" w:rsidRDefault="005367ED" w:rsidP="00583EA0">
      <w:pPr>
        <w:pStyle w:val="colofontitel"/>
      </w:pPr>
    </w:p>
    <w:p w14:paraId="1A56DEB6" w14:textId="77777777" w:rsidR="005367ED" w:rsidRDefault="005367ED" w:rsidP="00583EA0">
      <w:pPr>
        <w:pStyle w:val="colofontitel"/>
      </w:pPr>
      <w:r>
        <w:br w:type="column"/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F7393F" w14:paraId="083F500A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578D" w14:textId="539B3263" w:rsidR="00F7393F" w:rsidRDefault="005367ED" w:rsidP="00D001FF">
            <w:r>
              <w:br w:type="column"/>
            </w: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BE4C" w14:textId="77777777" w:rsidR="00F7393F" w:rsidRDefault="00F7393F" w:rsidP="00D001FF">
            <w:r>
              <w:t>Inschrijver</w:t>
            </w:r>
          </w:p>
        </w:tc>
      </w:tr>
      <w:tr w:rsidR="00F7393F" w14:paraId="1CDD0A99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4ECB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C6AB" w14:textId="77777777" w:rsidR="00F7393F" w:rsidRDefault="00F7393F" w:rsidP="00D001FF">
            <w:r>
              <w:t>Naam: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3F70F5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F7393F" w14:paraId="72FB7AE5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4DC6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8404" w14:textId="77777777" w:rsidR="00F7393F" w:rsidRDefault="00F7393F" w:rsidP="00D001FF">
            <w:r>
              <w:t>Adres / Postcode vestigingsplaats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855431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F7393F" w14:paraId="0930F4EC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8BA5" w14:textId="77777777" w:rsidR="00F7393F" w:rsidRDefault="00F7393F" w:rsidP="00D001FF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FE5" w14:textId="77777777" w:rsidR="00F7393F" w:rsidRDefault="00F7393F" w:rsidP="00D001FF">
            <w:r>
              <w:t xml:space="preserve">Referentieproject </w:t>
            </w:r>
          </w:p>
        </w:tc>
      </w:tr>
      <w:tr w:rsidR="00F7393F" w14:paraId="3FBEFC25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B79C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A628" w14:textId="77777777" w:rsidR="00F7393F" w:rsidRDefault="00F7393F" w:rsidP="00D001FF">
            <w:r>
              <w:t>Nummer referentieproject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1F2EEC6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F7393F" w14:paraId="76D0525F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598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BD01" w14:textId="77777777" w:rsidR="00F7393F" w:rsidRDefault="00F7393F" w:rsidP="00D001FF">
            <w:r>
              <w:t>Referentieproject (naam)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769F77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F7393F" w14:paraId="31F168E6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04EB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6F55" w14:textId="77777777" w:rsidR="00F7393F" w:rsidRDefault="00F7393F" w:rsidP="00D001FF">
            <w:r>
              <w:t>Referentie heeft betrekking op:</w:t>
            </w:r>
          </w:p>
          <w:p w14:paraId="6B1DE00D" w14:textId="77777777" w:rsidR="00F7393F" w:rsidRDefault="00F7393F" w:rsidP="00D001FF">
            <w:r>
              <w:t xml:space="preserve"> </w:t>
            </w:r>
          </w:p>
          <w:p w14:paraId="74293A32" w14:textId="77777777" w:rsidR="00F7393F" w:rsidRDefault="00F7393F" w:rsidP="00D001FF"/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AA8A85" w14:textId="77777777" w:rsidR="00F7393F" w:rsidRDefault="00F7393F" w:rsidP="00D001FF">
            <w:r>
              <w:sym w:font="Wingdings" w:char="F06F"/>
            </w:r>
            <w:r>
              <w:t xml:space="preserve">  Kerncompetentie A</w:t>
            </w:r>
          </w:p>
          <w:p w14:paraId="659101FB" w14:textId="17893E7B" w:rsidR="00F7393F" w:rsidRDefault="00F7393F" w:rsidP="00D001FF">
            <w:r>
              <w:sym w:font="Wingdings" w:char="F06F"/>
            </w:r>
            <w:r>
              <w:t xml:space="preserve">  Perceel 1 RV</w:t>
            </w:r>
            <w:r w:rsidR="005367ED">
              <w:t>S</w:t>
            </w:r>
          </w:p>
          <w:p w14:paraId="0705E928" w14:textId="27B33381" w:rsidR="00F7393F" w:rsidRDefault="00F7393F" w:rsidP="00D001FF">
            <w:r>
              <w:sym w:font="Wingdings" w:char="F06F"/>
            </w:r>
            <w:r>
              <w:t xml:space="preserve">  Perceel 2 Staal/aluminium en/of kuns</w:t>
            </w:r>
            <w:r w:rsidR="005367ED">
              <w:t>t</w:t>
            </w:r>
            <w:r>
              <w:t>stof</w:t>
            </w:r>
          </w:p>
          <w:p w14:paraId="08CE5763" w14:textId="77777777" w:rsidR="00F7393F" w:rsidRDefault="00F7393F" w:rsidP="00D001FF">
            <w:r>
              <w:sym w:font="Wingdings" w:char="F06F"/>
            </w:r>
            <w:r>
              <w:t xml:space="preserve">  Perceel 3 Hout Natuurlijk</w:t>
            </w:r>
          </w:p>
          <w:p w14:paraId="6EFB18C0" w14:textId="77777777" w:rsidR="00F7393F" w:rsidRDefault="00F7393F" w:rsidP="00D001FF">
            <w:r>
              <w:sym w:font="Wingdings" w:char="F06F"/>
            </w:r>
            <w:r>
              <w:t xml:space="preserve">  Perceel 4 Hout Geschaafd</w:t>
            </w:r>
          </w:p>
        </w:tc>
      </w:tr>
      <w:tr w:rsidR="00F7393F" w14:paraId="78301C2B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0FCE" w14:textId="77777777" w:rsidR="00F7393F" w:rsidRDefault="00F7393F" w:rsidP="00D001FF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19EC" w14:textId="77777777" w:rsidR="00F7393F" w:rsidRDefault="00F7393F" w:rsidP="00D001FF">
            <w:r>
              <w:t>Naam en adres opdrachtgever:</w:t>
            </w:r>
          </w:p>
        </w:tc>
      </w:tr>
      <w:tr w:rsidR="00F7393F" w14:paraId="18927F57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889E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FDED" w14:textId="77777777" w:rsidR="00F7393F" w:rsidRDefault="00F7393F" w:rsidP="00D001FF">
            <w:r>
              <w:t>Aanbesteder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882F7D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F7393F" w14:paraId="36B613A0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789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0ED2" w14:textId="77777777" w:rsidR="00F7393F" w:rsidRDefault="00F7393F" w:rsidP="00D001FF">
            <w:r>
              <w:t>Contactpersoon bij de opdrachtgever: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797625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F7393F" w14:paraId="53DEFE50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C515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75F1" w14:textId="77777777" w:rsidR="00F7393F" w:rsidRDefault="00F7393F" w:rsidP="00D001FF">
            <w:r>
              <w:t>Contactgegevens contactpersoon bij de opdrachtgever: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F0D8B0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759C3CDF" w14:textId="77777777" w:rsidR="00F7393F" w:rsidRDefault="00F7393F" w:rsidP="00D001FF">
            <w:pPr>
              <w:rPr>
                <w:highlight w:val="lightGray"/>
              </w:rPr>
            </w:pPr>
          </w:p>
          <w:p w14:paraId="05D83E69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F7393F" w14:paraId="0E0D973B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176F" w14:textId="77777777" w:rsidR="00F7393F" w:rsidRDefault="00F7393F" w:rsidP="00D001FF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C508" w14:textId="77777777" w:rsidR="00F7393F" w:rsidRDefault="00F7393F" w:rsidP="00D001FF">
            <w:r>
              <w:t>Nadere informatie referentieproject</w:t>
            </w:r>
          </w:p>
        </w:tc>
      </w:tr>
      <w:tr w:rsidR="00F7393F" w14:paraId="6F805275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6550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6E59" w14:textId="77777777" w:rsidR="00F7393F" w:rsidRDefault="00F7393F" w:rsidP="00D001FF">
            <w:r>
              <w:t>Locatie van het referentiewerk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2C46B1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52A0BF87" w14:textId="77777777" w:rsidR="00F7393F" w:rsidRDefault="00F7393F" w:rsidP="00D001FF">
            <w:pPr>
              <w:rPr>
                <w:highlight w:val="lightGray"/>
              </w:rPr>
            </w:pPr>
          </w:p>
          <w:p w14:paraId="7BE085F7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F7393F" w14:paraId="61C91616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4AEA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C8F3" w14:textId="77777777" w:rsidR="00F7393F" w:rsidRDefault="00F7393F" w:rsidP="00D001FF">
            <w:r>
              <w:t>Datum van de opdrachtverlening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ABFF93A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F7393F" w14:paraId="47FFE017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3908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EF73" w14:textId="77777777" w:rsidR="00F7393F" w:rsidRDefault="00F7393F" w:rsidP="00D001FF">
            <w:r>
              <w:t>Aannemingssom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4FFF3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F7393F" w14:paraId="321E6C99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A1DB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1DAE" w14:textId="77777777" w:rsidR="00F7393F" w:rsidRDefault="00F7393F" w:rsidP="00D001FF">
            <w:r>
              <w:t>Gefactureerd bedrag (excl. BTW)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E399538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F7393F" w14:paraId="51DB2486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E8BF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C5F3" w14:textId="77777777" w:rsidR="00F7393F" w:rsidRDefault="00F7393F" w:rsidP="00D001FF">
            <w:r>
              <w:t>Oorspronkelijke opleverdatum bij opdrachtverstrekking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DC7B798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F7393F" w14:paraId="64257B51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0E81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54C" w14:textId="77777777" w:rsidR="00F7393F" w:rsidRDefault="00F7393F" w:rsidP="00D001FF">
            <w:r>
              <w:t>Datum van oplevering</w:t>
            </w:r>
          </w:p>
          <w:p w14:paraId="666CE6CE" w14:textId="77777777" w:rsidR="00F7393F" w:rsidRDefault="00F7393F" w:rsidP="00D001FF"/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DF50A3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F7393F" w14:paraId="21572B0E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F8C73E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004FD1" w14:textId="77777777" w:rsidR="00F7393F" w:rsidRDefault="00F7393F" w:rsidP="00D001FF">
            <w:r>
              <w:t>Contractvorm:</w:t>
            </w:r>
          </w:p>
          <w:p w14:paraId="0A02EAE8" w14:textId="77777777" w:rsidR="00F7393F" w:rsidRDefault="00F7393F" w:rsidP="00D001FF"/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FA81ED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F7393F" w14:paraId="4A0FA268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1B7647" w14:textId="77777777" w:rsidR="00F7393F" w:rsidRDefault="00F7393F" w:rsidP="00D001FF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095527E" w14:textId="77777777" w:rsidR="00F7393F" w:rsidRDefault="00F7393F" w:rsidP="00D001FF">
            <w:r>
              <w:t>Uitgevoerd in samenwerkingsverband: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B8A774D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F7393F" w14:paraId="60230838" w14:textId="77777777" w:rsidTr="005367ED">
        <w:trPr>
          <w:cantSplit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D65D07" w14:textId="77777777" w:rsidR="00F7393F" w:rsidRDefault="00F7393F" w:rsidP="00D001FF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BBA8F0" w14:textId="77777777" w:rsidR="00F7393F" w:rsidRDefault="00F7393F" w:rsidP="00D001FF">
            <w:r>
              <w:t>De namen van de overige participanten in het samenwerkingsverband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4CDF65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F7393F" w14:paraId="27983B89" w14:textId="77777777" w:rsidTr="005367ED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FF4714" w14:textId="77777777" w:rsidR="00F7393F" w:rsidRDefault="00F7393F" w:rsidP="00D001FF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E5691F8" w14:textId="77777777" w:rsidR="00F7393F" w:rsidRDefault="00F7393F" w:rsidP="00D001FF">
            <w:r>
              <w:t>Omschrijving van de werkzaamheden dat binnen het referentiewerk is verricht door de gegadigde.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A2AD0C8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F7393F" w14:paraId="0A70176E" w14:textId="77777777" w:rsidTr="005367ED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B710" w14:textId="77777777" w:rsidR="00F7393F" w:rsidRDefault="00F7393F" w:rsidP="00D001FF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8E71" w14:textId="77777777" w:rsidR="00F7393F" w:rsidRDefault="00F7393F" w:rsidP="00D001FF">
            <w:r>
              <w:t>Omvang van de werkzaamheden die door de gegadigde en de andere deelnemers in het  samenwerkingsverband zijn verricht.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8C476A5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44085981" w14:textId="77777777" w:rsidR="00F7393F" w:rsidRDefault="00F7393F" w:rsidP="00D001FF">
            <w:pPr>
              <w:rPr>
                <w:highlight w:val="lightGray"/>
              </w:rPr>
            </w:pPr>
          </w:p>
          <w:p w14:paraId="0F5E813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37908655" w14:textId="77777777" w:rsidR="00F7393F" w:rsidRDefault="00F7393F" w:rsidP="00D001FF">
            <w:pPr>
              <w:rPr>
                <w:highlight w:val="lightGray"/>
              </w:rPr>
            </w:pPr>
          </w:p>
          <w:p w14:paraId="3E7E32CF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093F7D7A" w14:textId="77777777" w:rsidR="00F7393F" w:rsidRDefault="00F7393F" w:rsidP="00F7393F">
      <w:pPr>
        <w:pStyle w:val="colofontitel"/>
      </w:pPr>
    </w:p>
    <w:p w14:paraId="306AB953" w14:textId="364C6494" w:rsidR="005367ED" w:rsidRDefault="005367ED" w:rsidP="005367ED">
      <w:pPr>
        <w:pStyle w:val="colofontitel"/>
      </w:pPr>
      <w:r>
        <w:br w:type="column"/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367ED" w14:paraId="7FBA907B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73E8" w14:textId="77777777" w:rsidR="005367ED" w:rsidRDefault="005367ED" w:rsidP="008553EB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3B17" w14:textId="77777777" w:rsidR="005367ED" w:rsidRDefault="005367ED" w:rsidP="008553EB">
            <w:r>
              <w:t>Inschrijver</w:t>
            </w:r>
          </w:p>
        </w:tc>
      </w:tr>
      <w:tr w:rsidR="005367ED" w14:paraId="7638B830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C88E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AB75" w14:textId="77777777" w:rsidR="005367ED" w:rsidRDefault="005367ED" w:rsidP="008553EB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5D6001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367ED" w14:paraId="0A559925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019F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23A0" w14:textId="77777777" w:rsidR="005367ED" w:rsidRDefault="005367ED" w:rsidP="008553EB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D99C7F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367ED" w14:paraId="093CFFB3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CE3A" w14:textId="77777777" w:rsidR="005367ED" w:rsidRDefault="005367ED" w:rsidP="008553EB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39E0" w14:textId="77777777" w:rsidR="005367ED" w:rsidRDefault="005367ED" w:rsidP="008553EB">
            <w:r>
              <w:t xml:space="preserve">Referentieproject </w:t>
            </w:r>
          </w:p>
        </w:tc>
      </w:tr>
      <w:tr w:rsidR="005367ED" w14:paraId="50E49E75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27C9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EE82" w14:textId="77777777" w:rsidR="005367ED" w:rsidRDefault="005367ED" w:rsidP="008553EB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7EDCAC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367ED" w14:paraId="5F4EBAA0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E86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1A96" w14:textId="77777777" w:rsidR="005367ED" w:rsidRDefault="005367ED" w:rsidP="008553EB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D1A25E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367ED" w14:paraId="72068697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7B17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21EF" w14:textId="77777777" w:rsidR="005367ED" w:rsidRDefault="005367ED" w:rsidP="008553EB">
            <w:r>
              <w:t>Referentie heeft betrekking op:</w:t>
            </w:r>
          </w:p>
          <w:p w14:paraId="73EF9BF9" w14:textId="77777777" w:rsidR="005367ED" w:rsidRDefault="005367ED" w:rsidP="008553EB">
            <w:r>
              <w:t xml:space="preserve"> </w:t>
            </w:r>
          </w:p>
          <w:p w14:paraId="4A3F8A9B" w14:textId="77777777" w:rsidR="005367ED" w:rsidRDefault="005367ED" w:rsidP="008553EB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2B52C90" w14:textId="77777777" w:rsidR="005367ED" w:rsidRDefault="005367ED" w:rsidP="008553EB">
            <w:r>
              <w:sym w:font="Wingdings" w:char="F06F"/>
            </w:r>
            <w:r>
              <w:t xml:space="preserve">  Kerncompetentie A</w:t>
            </w:r>
          </w:p>
          <w:p w14:paraId="7B7B3207" w14:textId="77777777" w:rsidR="005367ED" w:rsidRDefault="005367ED" w:rsidP="008553EB">
            <w:r>
              <w:sym w:font="Wingdings" w:char="F06F"/>
            </w:r>
            <w:r>
              <w:t xml:space="preserve">  Perceel 1 RVS</w:t>
            </w:r>
          </w:p>
          <w:p w14:paraId="403B2CB5" w14:textId="77777777" w:rsidR="005367ED" w:rsidRDefault="005367ED" w:rsidP="008553EB">
            <w:r>
              <w:sym w:font="Wingdings" w:char="F06F"/>
            </w:r>
            <w:r>
              <w:t xml:space="preserve">  Perceel 2 Staal/aluminium en/of kunststof</w:t>
            </w:r>
          </w:p>
          <w:p w14:paraId="392EF764" w14:textId="77777777" w:rsidR="005367ED" w:rsidRDefault="005367ED" w:rsidP="008553EB">
            <w:r>
              <w:sym w:font="Wingdings" w:char="F06F"/>
            </w:r>
            <w:r>
              <w:t xml:space="preserve">  Perceel 3 Hout Natuurlijk</w:t>
            </w:r>
          </w:p>
          <w:p w14:paraId="59D596C9" w14:textId="77777777" w:rsidR="005367ED" w:rsidRDefault="005367ED" w:rsidP="008553EB">
            <w:r>
              <w:sym w:font="Wingdings" w:char="F06F"/>
            </w:r>
            <w:r>
              <w:t xml:space="preserve">  Perceel 4 Hout Geschaafd</w:t>
            </w:r>
          </w:p>
        </w:tc>
      </w:tr>
      <w:tr w:rsidR="005367ED" w14:paraId="1917388E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4C6F" w14:textId="77777777" w:rsidR="005367ED" w:rsidRDefault="005367ED" w:rsidP="008553EB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28A7" w14:textId="77777777" w:rsidR="005367ED" w:rsidRDefault="005367ED" w:rsidP="008553EB">
            <w:r>
              <w:t>Naam en adres opdrachtgever:</w:t>
            </w:r>
          </w:p>
        </w:tc>
      </w:tr>
      <w:tr w:rsidR="005367ED" w14:paraId="76A282AC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67AB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DAEC" w14:textId="77777777" w:rsidR="005367ED" w:rsidRDefault="005367ED" w:rsidP="008553EB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A5545F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367ED" w14:paraId="7D71835A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E93C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A3D" w14:textId="77777777" w:rsidR="005367ED" w:rsidRDefault="005367ED" w:rsidP="008553EB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F14F07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367ED" w14:paraId="269FF568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FC4D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B8F6" w14:textId="77777777" w:rsidR="005367ED" w:rsidRDefault="005367ED" w:rsidP="008553EB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35BAEE7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F519F39" w14:textId="77777777" w:rsidR="005367ED" w:rsidRDefault="005367ED" w:rsidP="008553EB">
            <w:pPr>
              <w:rPr>
                <w:highlight w:val="lightGray"/>
              </w:rPr>
            </w:pPr>
          </w:p>
          <w:p w14:paraId="6956163C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367ED" w14:paraId="25F195C2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690D" w14:textId="77777777" w:rsidR="005367ED" w:rsidRDefault="005367ED" w:rsidP="008553EB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027E" w14:textId="77777777" w:rsidR="005367ED" w:rsidRDefault="005367ED" w:rsidP="008553EB">
            <w:r>
              <w:t>Nadere informatie referentieproject</w:t>
            </w:r>
          </w:p>
        </w:tc>
      </w:tr>
      <w:tr w:rsidR="005367ED" w14:paraId="0A0752FE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023A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413E" w14:textId="77777777" w:rsidR="005367ED" w:rsidRDefault="005367ED" w:rsidP="008553EB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B1096A8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1670682D" w14:textId="77777777" w:rsidR="005367ED" w:rsidRDefault="005367ED" w:rsidP="008553EB">
            <w:pPr>
              <w:rPr>
                <w:highlight w:val="lightGray"/>
              </w:rPr>
            </w:pPr>
          </w:p>
          <w:p w14:paraId="71594DB7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367ED" w14:paraId="0B8BFD2F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8C8D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D27D" w14:textId="77777777" w:rsidR="005367ED" w:rsidRDefault="005367ED" w:rsidP="008553EB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342FA60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367ED" w14:paraId="32F316C2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26B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6B25" w14:textId="77777777" w:rsidR="005367ED" w:rsidRDefault="005367ED" w:rsidP="008553EB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7C2DBB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367ED" w14:paraId="5F3F60D2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D051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83FA" w14:textId="77777777" w:rsidR="005367ED" w:rsidRDefault="005367ED" w:rsidP="008553EB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323CB6A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367ED" w14:paraId="32FF00BC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44CA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AD75" w14:textId="77777777" w:rsidR="005367ED" w:rsidRDefault="005367ED" w:rsidP="008553EB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9C4490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367ED" w14:paraId="5A4310BA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FD84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AD42" w14:textId="77777777" w:rsidR="005367ED" w:rsidRDefault="005367ED" w:rsidP="008553EB">
            <w:r>
              <w:t>Datum van oplevering</w:t>
            </w:r>
          </w:p>
          <w:p w14:paraId="6308A400" w14:textId="77777777" w:rsidR="005367ED" w:rsidRDefault="005367ED" w:rsidP="008553EB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D888AD6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367ED" w14:paraId="1C75EE05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E5995E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399745" w14:textId="77777777" w:rsidR="005367ED" w:rsidRDefault="005367ED" w:rsidP="008553EB">
            <w:r>
              <w:t>Contractvorm:</w:t>
            </w:r>
          </w:p>
          <w:p w14:paraId="346D1007" w14:textId="77777777" w:rsidR="005367ED" w:rsidRDefault="005367ED" w:rsidP="008553EB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70CADD7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367ED" w14:paraId="6528BA23" w14:textId="77777777" w:rsidTr="008553EB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38F248" w14:textId="77777777" w:rsidR="005367ED" w:rsidRDefault="005367ED" w:rsidP="008553EB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AB3A466" w14:textId="77777777" w:rsidR="005367ED" w:rsidRDefault="005367ED" w:rsidP="008553EB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B6BACB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367ED" w14:paraId="463F0A25" w14:textId="77777777" w:rsidTr="008553EB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79B9FD" w14:textId="77777777" w:rsidR="005367ED" w:rsidRDefault="005367ED" w:rsidP="008553EB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6E1009D" w14:textId="77777777" w:rsidR="005367ED" w:rsidRDefault="005367ED" w:rsidP="008553EB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0E181D7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367ED" w14:paraId="392A2337" w14:textId="77777777" w:rsidTr="008553EB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74FCA3" w14:textId="77777777" w:rsidR="005367ED" w:rsidRDefault="005367ED" w:rsidP="008553EB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20CF931" w14:textId="77777777" w:rsidR="005367ED" w:rsidRDefault="005367ED" w:rsidP="008553EB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6C0AFEE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367ED" w14:paraId="73A41DB4" w14:textId="77777777" w:rsidTr="008553EB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C215" w14:textId="77777777" w:rsidR="005367ED" w:rsidRDefault="005367ED" w:rsidP="008553EB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75F3" w14:textId="77777777" w:rsidR="005367ED" w:rsidRDefault="005367ED" w:rsidP="008553EB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310A858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117133C" w14:textId="77777777" w:rsidR="005367ED" w:rsidRDefault="005367ED" w:rsidP="008553EB">
            <w:pPr>
              <w:rPr>
                <w:highlight w:val="lightGray"/>
              </w:rPr>
            </w:pPr>
          </w:p>
          <w:p w14:paraId="0D49A16B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5CC23753" w14:textId="77777777" w:rsidR="005367ED" w:rsidRDefault="005367ED" w:rsidP="008553EB">
            <w:pPr>
              <w:rPr>
                <w:highlight w:val="lightGray"/>
              </w:rPr>
            </w:pPr>
          </w:p>
          <w:p w14:paraId="21D1407F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7A146CDC" w14:textId="77777777" w:rsidR="005367ED" w:rsidRDefault="005367ED" w:rsidP="005367ED">
      <w:pPr>
        <w:pStyle w:val="colofontitel"/>
      </w:pPr>
    </w:p>
    <w:p w14:paraId="1A3BD5E1" w14:textId="77777777" w:rsidR="005367ED" w:rsidRDefault="005367ED" w:rsidP="005367ED"/>
    <w:p w14:paraId="132E1C31" w14:textId="2BBB48A6" w:rsidR="005367ED" w:rsidRDefault="005367ED" w:rsidP="005367ED">
      <w:r>
        <w:br w:type="column"/>
      </w:r>
    </w:p>
    <w:p w14:paraId="6C202B16" w14:textId="77777777" w:rsidR="005367ED" w:rsidRPr="005367ED" w:rsidRDefault="005367ED" w:rsidP="005367ED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367ED" w14:paraId="1FB906C7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5BF" w14:textId="311BF417" w:rsidR="005367ED" w:rsidRDefault="005367ED" w:rsidP="008553EB">
            <w:r>
              <w:br w:type="column"/>
            </w: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4251" w14:textId="77777777" w:rsidR="005367ED" w:rsidRDefault="005367ED" w:rsidP="008553EB">
            <w:r>
              <w:t>Inschrijver</w:t>
            </w:r>
          </w:p>
        </w:tc>
      </w:tr>
      <w:tr w:rsidR="005367ED" w14:paraId="3860AE99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C29B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84A2" w14:textId="77777777" w:rsidR="005367ED" w:rsidRDefault="005367ED" w:rsidP="008553EB">
            <w:r>
              <w:t>Naam: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B809E7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367ED" w14:paraId="57C17657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E897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CDDC" w14:textId="77777777" w:rsidR="005367ED" w:rsidRDefault="005367ED" w:rsidP="008553EB">
            <w:r>
              <w:t>Adres / Postcode vestigingsplaats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174511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367ED" w14:paraId="5C8CDCDA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C74A" w14:textId="77777777" w:rsidR="005367ED" w:rsidRDefault="005367ED" w:rsidP="008553EB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3A00" w14:textId="77777777" w:rsidR="005367ED" w:rsidRDefault="005367ED" w:rsidP="008553EB">
            <w:r>
              <w:t xml:space="preserve">Referentieproject </w:t>
            </w:r>
          </w:p>
        </w:tc>
      </w:tr>
      <w:tr w:rsidR="005367ED" w14:paraId="42FC186D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82A5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B98E" w14:textId="77777777" w:rsidR="005367ED" w:rsidRDefault="005367ED" w:rsidP="008553EB">
            <w:r>
              <w:t>Nummer referentieproject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FC42640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367ED" w14:paraId="07D3F714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E9C2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A159" w14:textId="77777777" w:rsidR="005367ED" w:rsidRDefault="005367ED" w:rsidP="008553EB">
            <w:r>
              <w:t>Referentieproject (naam)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87C66D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367ED" w14:paraId="48A9118F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6592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1CB" w14:textId="77777777" w:rsidR="005367ED" w:rsidRDefault="005367ED" w:rsidP="008553EB">
            <w:r>
              <w:t>Referentie heeft betrekking op:</w:t>
            </w:r>
          </w:p>
          <w:p w14:paraId="1F00E6F9" w14:textId="77777777" w:rsidR="005367ED" w:rsidRDefault="005367ED" w:rsidP="008553EB">
            <w:r>
              <w:t xml:space="preserve"> </w:t>
            </w:r>
          </w:p>
          <w:p w14:paraId="00A9AA37" w14:textId="77777777" w:rsidR="005367ED" w:rsidRDefault="005367ED" w:rsidP="008553EB"/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7F3A599" w14:textId="77777777" w:rsidR="005367ED" w:rsidRDefault="005367ED" w:rsidP="008553EB">
            <w:r>
              <w:sym w:font="Wingdings" w:char="F06F"/>
            </w:r>
            <w:r>
              <w:t xml:space="preserve">  Kerncompetentie A</w:t>
            </w:r>
          </w:p>
          <w:p w14:paraId="2924991B" w14:textId="77777777" w:rsidR="005367ED" w:rsidRDefault="005367ED" w:rsidP="008553EB">
            <w:r>
              <w:sym w:font="Wingdings" w:char="F06F"/>
            </w:r>
            <w:r>
              <w:t xml:space="preserve">  Perceel 1 RVS</w:t>
            </w:r>
          </w:p>
          <w:p w14:paraId="7C125A76" w14:textId="77777777" w:rsidR="005367ED" w:rsidRDefault="005367ED" w:rsidP="008553EB">
            <w:r>
              <w:sym w:font="Wingdings" w:char="F06F"/>
            </w:r>
            <w:r>
              <w:t xml:space="preserve">  Perceel 2 Staal/aluminium en/of kunststof</w:t>
            </w:r>
          </w:p>
          <w:p w14:paraId="67256B85" w14:textId="77777777" w:rsidR="005367ED" w:rsidRDefault="005367ED" w:rsidP="008553EB">
            <w:r>
              <w:sym w:font="Wingdings" w:char="F06F"/>
            </w:r>
            <w:r>
              <w:t xml:space="preserve">  Perceel 3 Hout Natuurlijk</w:t>
            </w:r>
          </w:p>
          <w:p w14:paraId="219ABF49" w14:textId="77777777" w:rsidR="005367ED" w:rsidRDefault="005367ED" w:rsidP="008553EB">
            <w:r>
              <w:sym w:font="Wingdings" w:char="F06F"/>
            </w:r>
            <w:r>
              <w:t xml:space="preserve">  Perceel 4 Hout Geschaafd</w:t>
            </w:r>
          </w:p>
        </w:tc>
      </w:tr>
      <w:tr w:rsidR="005367ED" w14:paraId="5826C32B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8414" w14:textId="77777777" w:rsidR="005367ED" w:rsidRDefault="005367ED" w:rsidP="008553EB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A0AD" w14:textId="77777777" w:rsidR="005367ED" w:rsidRDefault="005367ED" w:rsidP="008553EB">
            <w:r>
              <w:t>Naam en adres opdrachtgever:</w:t>
            </w:r>
          </w:p>
        </w:tc>
      </w:tr>
      <w:tr w:rsidR="005367ED" w14:paraId="2718AF7C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3CE8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8CE4" w14:textId="77777777" w:rsidR="005367ED" w:rsidRDefault="005367ED" w:rsidP="008553EB">
            <w:r>
              <w:t>Aanbesteder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AECBCED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367ED" w14:paraId="1857BCD0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E449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C639" w14:textId="77777777" w:rsidR="005367ED" w:rsidRDefault="005367ED" w:rsidP="008553EB">
            <w:r>
              <w:t>Contactpersoon bij de opdrachtgever: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4B3C5F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367ED" w14:paraId="657735A6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4928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7C51" w14:textId="77777777" w:rsidR="005367ED" w:rsidRDefault="005367ED" w:rsidP="008553EB">
            <w:r>
              <w:t>Contactgegevens contactpersoon bij de opdrachtgever: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C9001C6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4BA0D44F" w14:textId="77777777" w:rsidR="005367ED" w:rsidRDefault="005367ED" w:rsidP="008553EB">
            <w:pPr>
              <w:rPr>
                <w:highlight w:val="lightGray"/>
              </w:rPr>
            </w:pPr>
          </w:p>
          <w:p w14:paraId="73FDAA32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367ED" w14:paraId="19A42071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1A51" w14:textId="77777777" w:rsidR="005367ED" w:rsidRDefault="005367ED" w:rsidP="008553EB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5650" w14:textId="77777777" w:rsidR="005367ED" w:rsidRDefault="005367ED" w:rsidP="008553EB">
            <w:r>
              <w:t>Nadere informatie referentieproject</w:t>
            </w:r>
          </w:p>
        </w:tc>
      </w:tr>
      <w:tr w:rsidR="005367ED" w14:paraId="78535A96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5FAC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3469" w14:textId="77777777" w:rsidR="005367ED" w:rsidRDefault="005367ED" w:rsidP="008553EB">
            <w:r>
              <w:t>Locatie van het referentiewerk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1035B57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48D3DF1D" w14:textId="77777777" w:rsidR="005367ED" w:rsidRDefault="005367ED" w:rsidP="008553EB">
            <w:pPr>
              <w:rPr>
                <w:highlight w:val="lightGray"/>
              </w:rPr>
            </w:pPr>
          </w:p>
          <w:p w14:paraId="03233275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367ED" w14:paraId="6C8A13DA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3384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25A5" w14:textId="77777777" w:rsidR="005367ED" w:rsidRDefault="005367ED" w:rsidP="008553EB">
            <w:r>
              <w:t>Datum van de opdrachtverlening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7810ADA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367ED" w14:paraId="4C28415D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770D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F415" w14:textId="77777777" w:rsidR="005367ED" w:rsidRDefault="005367ED" w:rsidP="008553EB">
            <w:r>
              <w:t>Aannemingssom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F7F929C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367ED" w14:paraId="04419D4E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CB2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AF52" w14:textId="77777777" w:rsidR="005367ED" w:rsidRDefault="005367ED" w:rsidP="008553EB">
            <w:r>
              <w:t>Gefactureerd bedrag (excl. BTW)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9F0C1A4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367ED" w14:paraId="09BB5E0B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5BF3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7654" w14:textId="77777777" w:rsidR="005367ED" w:rsidRDefault="005367ED" w:rsidP="008553EB">
            <w:r>
              <w:t>Oorspronkelijke opleverdatum bij opdrachtverstrekking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8E87AC9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367ED" w14:paraId="71B265DF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8A8F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837D" w14:textId="77777777" w:rsidR="005367ED" w:rsidRDefault="005367ED" w:rsidP="008553EB">
            <w:r>
              <w:t>Datum van oplevering</w:t>
            </w:r>
          </w:p>
          <w:p w14:paraId="173C2FD9" w14:textId="77777777" w:rsidR="005367ED" w:rsidRDefault="005367ED" w:rsidP="008553EB"/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B045EB6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367ED" w14:paraId="50652289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FB22A8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6D709B" w14:textId="77777777" w:rsidR="005367ED" w:rsidRDefault="005367ED" w:rsidP="008553EB">
            <w:r>
              <w:t>Contractvorm:</w:t>
            </w:r>
          </w:p>
          <w:p w14:paraId="6585C186" w14:textId="77777777" w:rsidR="005367ED" w:rsidRDefault="005367ED" w:rsidP="008553EB"/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75E1C00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367ED" w14:paraId="2129CA8D" w14:textId="77777777" w:rsidTr="005367E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EAC93F" w14:textId="77777777" w:rsidR="005367ED" w:rsidRDefault="005367ED" w:rsidP="008553EB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43749CF" w14:textId="77777777" w:rsidR="005367ED" w:rsidRDefault="005367ED" w:rsidP="008553EB">
            <w:r>
              <w:t>Uitgevoerd in samenwerkingsverband: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174E76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367ED" w14:paraId="3E3BA535" w14:textId="77777777" w:rsidTr="005367ED">
        <w:trPr>
          <w:cantSplit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4C5A37" w14:textId="77777777" w:rsidR="005367ED" w:rsidRDefault="005367ED" w:rsidP="008553EB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B2DC567" w14:textId="77777777" w:rsidR="005367ED" w:rsidRDefault="005367ED" w:rsidP="008553EB">
            <w:r>
              <w:t>De namen van de overige participanten in het samenwerkingsverband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5FAB697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367ED" w14:paraId="5B9814A4" w14:textId="77777777" w:rsidTr="005367ED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3DC0BE" w14:textId="77777777" w:rsidR="005367ED" w:rsidRDefault="005367ED" w:rsidP="008553EB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917EE60" w14:textId="77777777" w:rsidR="005367ED" w:rsidRDefault="005367ED" w:rsidP="008553EB">
            <w:r>
              <w:t>Omschrijving van de werkzaamheden dat binnen het referentiewerk is verricht door de gegadigde.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62098F0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367ED" w14:paraId="33E05C26" w14:textId="77777777" w:rsidTr="005367ED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F51" w14:textId="77777777" w:rsidR="005367ED" w:rsidRDefault="005367ED" w:rsidP="008553EB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AB2B" w14:textId="77777777" w:rsidR="005367ED" w:rsidRDefault="005367ED" w:rsidP="008553EB">
            <w:r>
              <w:t>Omvang van de werkzaamheden die door de gegadigde en de andere deelnemers in het  samenwerkingsverband zijn verricht.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7B9441A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697644C0" w14:textId="77777777" w:rsidR="005367ED" w:rsidRDefault="005367ED" w:rsidP="008553EB">
            <w:pPr>
              <w:rPr>
                <w:highlight w:val="lightGray"/>
              </w:rPr>
            </w:pPr>
          </w:p>
          <w:p w14:paraId="79387980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069A1818" w14:textId="77777777" w:rsidR="005367ED" w:rsidRDefault="005367ED" w:rsidP="008553EB">
            <w:pPr>
              <w:rPr>
                <w:highlight w:val="lightGray"/>
              </w:rPr>
            </w:pPr>
          </w:p>
          <w:p w14:paraId="609AF61B" w14:textId="77777777" w:rsidR="005367ED" w:rsidRDefault="005367ED" w:rsidP="008553EB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413BFEB0" w14:textId="77777777" w:rsidR="005367ED" w:rsidRDefault="005367ED" w:rsidP="005367ED">
      <w:pPr>
        <w:pStyle w:val="colofontitel"/>
      </w:pPr>
    </w:p>
    <w:p w14:paraId="7FC8FD3D" w14:textId="629F423C" w:rsidR="00F7393F" w:rsidRDefault="005367ED" w:rsidP="00F7393F">
      <w:r>
        <w:br w:type="column"/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F7393F" w14:paraId="3C3B28C2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FEFA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935D" w14:textId="77777777" w:rsidR="00F7393F" w:rsidRDefault="00F7393F" w:rsidP="00D001FF">
            <w:r>
              <w:t>Inschrijver</w:t>
            </w:r>
          </w:p>
        </w:tc>
      </w:tr>
      <w:tr w:rsidR="00F7393F" w14:paraId="493F0BA7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960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6BFA" w14:textId="77777777" w:rsidR="00F7393F" w:rsidRDefault="00F7393F" w:rsidP="00D001FF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E5496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F7393F" w14:paraId="13BE3FDA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E7E7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416A" w14:textId="77777777" w:rsidR="00F7393F" w:rsidRDefault="00F7393F" w:rsidP="00D001FF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F157B3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F7393F" w14:paraId="241E8D3E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4F29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9DE1" w14:textId="77777777" w:rsidR="00F7393F" w:rsidRDefault="00F7393F" w:rsidP="00D001FF">
            <w:r>
              <w:t xml:space="preserve">Referentieproject </w:t>
            </w:r>
          </w:p>
        </w:tc>
      </w:tr>
      <w:tr w:rsidR="00F7393F" w14:paraId="4E2C4DD8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4875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8E8A" w14:textId="77777777" w:rsidR="00F7393F" w:rsidRDefault="00F7393F" w:rsidP="00D001FF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761C67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F7393F" w14:paraId="18A85CC3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3AAE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D0AC" w14:textId="77777777" w:rsidR="00F7393F" w:rsidRDefault="00F7393F" w:rsidP="00D001FF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0F81773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F7393F" w14:paraId="47777A13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7158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1E8" w14:textId="77777777" w:rsidR="00F7393F" w:rsidRDefault="00F7393F" w:rsidP="00D001FF">
            <w:r>
              <w:t>Referentie heeft betrekking op:</w:t>
            </w:r>
          </w:p>
          <w:p w14:paraId="39ADD8F4" w14:textId="77777777" w:rsidR="00F7393F" w:rsidRDefault="00F7393F" w:rsidP="00D001FF">
            <w:r>
              <w:t xml:space="preserve"> </w:t>
            </w:r>
          </w:p>
          <w:p w14:paraId="5D68E0E8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AE67DDF" w14:textId="1C3D2585" w:rsidR="00F7393F" w:rsidRDefault="00F7393F" w:rsidP="00F7393F">
            <w:r>
              <w:sym w:font="Wingdings" w:char="F06F"/>
            </w:r>
            <w:r>
              <w:t xml:space="preserve">  Kerncompetentie B (perceel 5)</w:t>
            </w:r>
          </w:p>
        </w:tc>
      </w:tr>
      <w:tr w:rsidR="00F7393F" w14:paraId="570774BF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0F3B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2C98" w14:textId="77777777" w:rsidR="00F7393F" w:rsidRDefault="00F7393F" w:rsidP="00D001FF">
            <w:r>
              <w:t>Naam en adres opdrachtgever:</w:t>
            </w:r>
          </w:p>
        </w:tc>
      </w:tr>
      <w:tr w:rsidR="00F7393F" w14:paraId="6117F46D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9FB3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677A" w14:textId="77777777" w:rsidR="00F7393F" w:rsidRDefault="00F7393F" w:rsidP="00D001FF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50377C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F7393F" w14:paraId="42DF319E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DB3A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33E9" w14:textId="77777777" w:rsidR="00F7393F" w:rsidRDefault="00F7393F" w:rsidP="00D001FF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5074497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F7393F" w14:paraId="64327DA6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4F4C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C25E" w14:textId="77777777" w:rsidR="00F7393F" w:rsidRDefault="00F7393F" w:rsidP="00D001FF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65A6CF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6613DB68" w14:textId="77777777" w:rsidR="00F7393F" w:rsidRDefault="00F7393F" w:rsidP="00D001FF">
            <w:pPr>
              <w:rPr>
                <w:highlight w:val="lightGray"/>
              </w:rPr>
            </w:pPr>
          </w:p>
          <w:p w14:paraId="22D51926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F7393F" w14:paraId="7873F821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4803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547C" w14:textId="77777777" w:rsidR="00F7393F" w:rsidRDefault="00F7393F" w:rsidP="00D001FF">
            <w:r>
              <w:t>Nadere informatie referentieproject</w:t>
            </w:r>
          </w:p>
        </w:tc>
      </w:tr>
      <w:tr w:rsidR="00F7393F" w14:paraId="660EFAEF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04B9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F510" w14:textId="77777777" w:rsidR="00F7393F" w:rsidRDefault="00F7393F" w:rsidP="00D001FF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83E4811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385FAB8A" w14:textId="77777777" w:rsidR="00F7393F" w:rsidRDefault="00F7393F" w:rsidP="00D001FF">
            <w:pPr>
              <w:rPr>
                <w:highlight w:val="lightGray"/>
              </w:rPr>
            </w:pPr>
          </w:p>
          <w:p w14:paraId="49448E2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F7393F" w14:paraId="368EE37E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9191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5358" w14:textId="77777777" w:rsidR="00F7393F" w:rsidRDefault="00F7393F" w:rsidP="00D001FF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3857D9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F7393F" w14:paraId="330952E6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3370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2148" w14:textId="77777777" w:rsidR="00F7393F" w:rsidRDefault="00F7393F" w:rsidP="00D001FF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8DBFF1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F7393F" w14:paraId="56013570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0CF0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FC53" w14:textId="77777777" w:rsidR="00F7393F" w:rsidRDefault="00F7393F" w:rsidP="00D001FF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A96CB48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F7393F" w14:paraId="6FAB3988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F0F1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0C91" w14:textId="77777777" w:rsidR="00F7393F" w:rsidRDefault="00F7393F" w:rsidP="00D001FF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079E74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F7393F" w14:paraId="235B128C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F7F7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8564" w14:textId="77777777" w:rsidR="00F7393F" w:rsidRDefault="00F7393F" w:rsidP="00D001FF">
            <w:r>
              <w:t>Datum van oplevering</w:t>
            </w:r>
          </w:p>
          <w:p w14:paraId="66E50BD1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C033D7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F7393F" w14:paraId="5185EFC8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E33D6D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B8841E" w14:textId="77777777" w:rsidR="00F7393F" w:rsidRDefault="00F7393F" w:rsidP="00D001FF">
            <w:r>
              <w:t>Contractvorm:</w:t>
            </w:r>
          </w:p>
          <w:p w14:paraId="38B1671D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CD92D0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F7393F" w14:paraId="7A364D11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4CAAAB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A3C21E4" w14:textId="77777777" w:rsidR="00F7393F" w:rsidRDefault="00F7393F" w:rsidP="00D001FF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ECCB0B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F7393F" w14:paraId="7B058D84" w14:textId="77777777" w:rsidTr="00D001FF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3790D8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BC7820" w14:textId="77777777" w:rsidR="00F7393F" w:rsidRDefault="00F7393F" w:rsidP="00D001FF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F592C4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F7393F" w14:paraId="66856698" w14:textId="77777777" w:rsidTr="00D001F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12F159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4C1A87E" w14:textId="77777777" w:rsidR="00F7393F" w:rsidRDefault="00F7393F" w:rsidP="00D001FF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69B65B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F7393F" w14:paraId="696EB030" w14:textId="77777777" w:rsidTr="00D001F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57F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41C7" w14:textId="77777777" w:rsidR="00F7393F" w:rsidRDefault="00F7393F" w:rsidP="00D001FF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D4C4490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61EF16E9" w14:textId="77777777" w:rsidR="00F7393F" w:rsidRDefault="00F7393F" w:rsidP="00D001FF">
            <w:pPr>
              <w:rPr>
                <w:highlight w:val="lightGray"/>
              </w:rPr>
            </w:pPr>
          </w:p>
          <w:p w14:paraId="2C4ED73D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67A41CE5" w14:textId="77777777" w:rsidR="00F7393F" w:rsidRDefault="00F7393F" w:rsidP="00D001FF">
            <w:pPr>
              <w:rPr>
                <w:highlight w:val="lightGray"/>
              </w:rPr>
            </w:pPr>
          </w:p>
          <w:p w14:paraId="1DF55FF3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566A0325" w14:textId="77777777" w:rsidR="00F7393F" w:rsidRDefault="00F7393F" w:rsidP="00F7393F">
      <w:pPr>
        <w:pStyle w:val="colofontitel"/>
      </w:pPr>
    </w:p>
    <w:p w14:paraId="3C0776E3" w14:textId="77777777" w:rsidR="00F7393F" w:rsidRDefault="00F7393F" w:rsidP="00F7393F"/>
    <w:p w14:paraId="63BD72BB" w14:textId="77777777" w:rsidR="00F7393F" w:rsidRDefault="00F7393F" w:rsidP="00F7393F"/>
    <w:sectPr w:rsidR="00F7393F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6984067">
    <w:abstractNumId w:val="0"/>
  </w:num>
  <w:num w:numId="2" w16cid:durableId="1354695882">
    <w:abstractNumId w:val="3"/>
  </w:num>
  <w:num w:numId="3" w16cid:durableId="410280140">
    <w:abstractNumId w:val="7"/>
  </w:num>
  <w:num w:numId="4" w16cid:durableId="2056544641">
    <w:abstractNumId w:val="6"/>
  </w:num>
  <w:num w:numId="5" w16cid:durableId="273288760">
    <w:abstractNumId w:val="0"/>
  </w:num>
  <w:num w:numId="6" w16cid:durableId="1021279454">
    <w:abstractNumId w:val="2"/>
  </w:num>
  <w:num w:numId="7" w16cid:durableId="90325821">
    <w:abstractNumId w:val="5"/>
  </w:num>
  <w:num w:numId="8" w16cid:durableId="315649127">
    <w:abstractNumId w:val="4"/>
  </w:num>
  <w:num w:numId="9" w16cid:durableId="300885362">
    <w:abstractNumId w:val="7"/>
  </w:num>
  <w:num w:numId="10" w16cid:durableId="2110000638">
    <w:abstractNumId w:val="6"/>
  </w:num>
  <w:num w:numId="11" w16cid:durableId="1659570842">
    <w:abstractNumId w:val="6"/>
  </w:num>
  <w:num w:numId="12" w16cid:durableId="1781950166">
    <w:abstractNumId w:val="6"/>
  </w:num>
  <w:num w:numId="13" w16cid:durableId="45027880">
    <w:abstractNumId w:val="6"/>
  </w:num>
  <w:num w:numId="14" w16cid:durableId="865828236">
    <w:abstractNumId w:val="6"/>
  </w:num>
  <w:num w:numId="15" w16cid:durableId="1493519376">
    <w:abstractNumId w:val="6"/>
  </w:num>
  <w:num w:numId="16" w16cid:durableId="8261638">
    <w:abstractNumId w:val="6"/>
  </w:num>
  <w:num w:numId="17" w16cid:durableId="41759581">
    <w:abstractNumId w:val="6"/>
  </w:num>
  <w:num w:numId="18" w16cid:durableId="371882679">
    <w:abstractNumId w:val="6"/>
  </w:num>
  <w:num w:numId="19" w16cid:durableId="1772360471">
    <w:abstractNumId w:val="4"/>
  </w:num>
  <w:num w:numId="20" w16cid:durableId="757286415">
    <w:abstractNumId w:val="7"/>
  </w:num>
  <w:num w:numId="21" w16cid:durableId="181096950">
    <w:abstractNumId w:val="0"/>
  </w:num>
  <w:num w:numId="22" w16cid:durableId="795493249">
    <w:abstractNumId w:val="2"/>
  </w:num>
  <w:num w:numId="23" w16cid:durableId="150603217">
    <w:abstractNumId w:val="5"/>
  </w:num>
  <w:num w:numId="24" w16cid:durableId="1116412586">
    <w:abstractNumId w:val="0"/>
  </w:num>
  <w:num w:numId="25" w16cid:durableId="429200882">
    <w:abstractNumId w:val="0"/>
  </w:num>
  <w:num w:numId="26" w16cid:durableId="884826794">
    <w:abstractNumId w:val="0"/>
  </w:num>
  <w:num w:numId="27" w16cid:durableId="17960959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367ED"/>
    <w:rsid w:val="00583EA0"/>
    <w:rsid w:val="00632123"/>
    <w:rsid w:val="006C2FE8"/>
    <w:rsid w:val="00711E99"/>
    <w:rsid w:val="008104C5"/>
    <w:rsid w:val="008402D9"/>
    <w:rsid w:val="008F3DA4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418A5"/>
    <w:rsid w:val="00F57A13"/>
    <w:rsid w:val="00F7393F"/>
    <w:rsid w:val="00F961F7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87918"/>
  <w15:docId w15:val="{A2C0FDDB-4D2D-4A84-B5A7-F265B3E56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1414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Raad, Filip de</cp:lastModifiedBy>
  <cp:revision>2</cp:revision>
  <dcterms:created xsi:type="dcterms:W3CDTF">2025-02-17T12:45:00Z</dcterms:created>
  <dcterms:modified xsi:type="dcterms:W3CDTF">2025-02-17T12:45:00Z</dcterms:modified>
</cp:coreProperties>
</file>